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F44EB" w14:textId="77777777" w:rsidR="00355DBC" w:rsidRDefault="00355DBC" w:rsidP="004716D1">
      <w:pPr>
        <w:pStyle w:val="Bijlageondertitel"/>
      </w:pPr>
      <w:bookmarkStart w:id="0" w:name="_Toc3565860"/>
      <w:bookmarkStart w:id="1" w:name="_Toc3637905"/>
      <w:r>
        <w:t>Model Verklaring derden</w:t>
      </w:r>
      <w:bookmarkEnd w:id="0"/>
      <w:bookmarkEnd w:id="1"/>
    </w:p>
    <w:p w14:paraId="3193A7C4" w14:textId="71744DC0" w:rsidR="00355DBC" w:rsidRDefault="00355DBC" w:rsidP="00355DBC">
      <w:r>
        <w:t xml:space="preserve">Model verklaring beschikbaarheid bekwaamheden derden. </w:t>
      </w:r>
    </w:p>
    <w:p w14:paraId="0897CD1E" w14:textId="77777777" w:rsidR="00355DBC" w:rsidRDefault="00355DBC" w:rsidP="00355DBC"/>
    <w:p w14:paraId="42A4B33E" w14:textId="77777777" w:rsidR="00355DBC" w:rsidRDefault="00355DBC" w:rsidP="00355DBC">
      <w:r>
        <w:t xml:space="preserve">Gegevens derde: </w:t>
      </w:r>
      <w:r w:rsidRPr="004E01D5">
        <w:rPr>
          <w:i/>
          <w:highlight w:val="darkGray"/>
        </w:rPr>
        <w:t>&lt;statutaire naam&gt;</w:t>
      </w:r>
    </w:p>
    <w:p w14:paraId="437D25F8" w14:textId="77777777" w:rsidR="00355DBC" w:rsidRDefault="00355DBC" w:rsidP="00355DBC"/>
    <w:p w14:paraId="332669C5" w14:textId="77777777" w:rsidR="00355DBC" w:rsidRDefault="00355DBC" w:rsidP="00355DBC">
      <w:r>
        <w:t>G</w:t>
      </w:r>
      <w:r w:rsidRPr="00016795">
        <w:t>evestigd te</w:t>
      </w:r>
      <w:r>
        <w:t>:</w:t>
      </w:r>
    </w:p>
    <w:p w14:paraId="63B479C4" w14:textId="77777777" w:rsidR="00355DBC" w:rsidRDefault="00355DBC" w:rsidP="00355DBC"/>
    <w:p w14:paraId="1DB02DD2" w14:textId="77777777" w:rsidR="00355DBC" w:rsidRDefault="00355DBC" w:rsidP="00355DBC">
      <w:r>
        <w:t>Naam:</w:t>
      </w:r>
    </w:p>
    <w:p w14:paraId="0ADA8E0F" w14:textId="77777777" w:rsidR="00355DBC" w:rsidRDefault="00355DBC" w:rsidP="00355DBC"/>
    <w:p w14:paraId="7D8894D6" w14:textId="77777777" w:rsidR="00355DBC" w:rsidRDefault="00355DBC" w:rsidP="00355DBC">
      <w:r>
        <w:t>Rechtsvorm:</w:t>
      </w:r>
    </w:p>
    <w:p w14:paraId="7BC2C934" w14:textId="77777777" w:rsidR="00355DBC" w:rsidRDefault="00355DBC" w:rsidP="00355DBC"/>
    <w:p w14:paraId="7AADCCA5" w14:textId="77777777" w:rsidR="00355DBC" w:rsidRDefault="00355DBC" w:rsidP="00355DBC">
      <w:r>
        <w:t>Adresgegevens:</w:t>
      </w:r>
    </w:p>
    <w:p w14:paraId="7890C069" w14:textId="77777777" w:rsidR="00355DBC" w:rsidRDefault="00355DBC" w:rsidP="00355DBC"/>
    <w:p w14:paraId="643280B1" w14:textId="77777777" w:rsidR="00355DBC" w:rsidRDefault="00355DBC" w:rsidP="00355DBC">
      <w:r>
        <w:t>E-mail:</w:t>
      </w:r>
    </w:p>
    <w:p w14:paraId="46A3C148" w14:textId="77777777" w:rsidR="00355DBC" w:rsidRDefault="00355DBC" w:rsidP="00355DBC"/>
    <w:p w14:paraId="133AC6FE" w14:textId="77777777" w:rsidR="00355DBC" w:rsidRDefault="00355DBC" w:rsidP="00355DBC">
      <w:r>
        <w:t>Telefoon:</w:t>
      </w:r>
    </w:p>
    <w:p w14:paraId="50F0C96D" w14:textId="77777777" w:rsidR="00355DBC" w:rsidRDefault="00355DBC" w:rsidP="00355DBC"/>
    <w:p w14:paraId="406C3B8E" w14:textId="77777777" w:rsidR="00355DBC" w:rsidRDefault="00355DBC" w:rsidP="00355DBC">
      <w:r w:rsidRPr="004E01D5">
        <w:rPr>
          <w:highlight w:val="darkGray"/>
        </w:rPr>
        <w:t>[</w:t>
      </w:r>
      <w:r w:rsidRPr="004E01D5">
        <w:rPr>
          <w:i/>
          <w:highlight w:val="darkGray"/>
        </w:rPr>
        <w:t xml:space="preserve">naam </w:t>
      </w:r>
      <w:r>
        <w:rPr>
          <w:i/>
          <w:highlight w:val="darkGray"/>
        </w:rPr>
        <w:t>derde</w:t>
      </w:r>
      <w:r w:rsidRPr="004E01D5">
        <w:rPr>
          <w:highlight w:val="darkGray"/>
        </w:rPr>
        <w:t>]</w:t>
      </w:r>
      <w:r>
        <w:t xml:space="preserve"> verklaart:</w:t>
      </w:r>
    </w:p>
    <w:p w14:paraId="13359214" w14:textId="77777777" w:rsidR="00355DBC" w:rsidRDefault="00355DBC" w:rsidP="00355DBC"/>
    <w:p w14:paraId="0931B46E" w14:textId="77777777" w:rsidR="00355DBC" w:rsidRDefault="00355DBC" w:rsidP="00355DBC">
      <w:pPr>
        <w:pStyle w:val="OpsommingCijfers"/>
        <w:numPr>
          <w:ilvl w:val="0"/>
          <w:numId w:val="28"/>
        </w:numPr>
        <w:ind w:left="360"/>
      </w:pPr>
      <w:r>
        <w:t>dat zij heeft kennisgenomen van de selectieleidraad voor deze aanbestedingsprocedure en onvoorwaardelijk met de daarin neergelegde procedure instemt;</w:t>
      </w:r>
    </w:p>
    <w:p w14:paraId="52E3850D" w14:textId="77777777" w:rsidR="00355DBC" w:rsidRDefault="00355DBC" w:rsidP="00355DBC">
      <w:pPr>
        <w:pStyle w:val="OpsommingCijfers"/>
        <w:numPr>
          <w:ilvl w:val="0"/>
          <w:numId w:val="28"/>
        </w:numPr>
        <w:ind w:left="360"/>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gegadigde uit te sluiten van verdere deelneming aan deze aanbestedingsprocedure; </w:t>
      </w:r>
    </w:p>
    <w:p w14:paraId="7D741A30" w14:textId="77777777" w:rsidR="00355DBC" w:rsidRDefault="00355DBC" w:rsidP="00355DBC">
      <w:pPr>
        <w:pStyle w:val="OpsommingCijfers"/>
        <w:numPr>
          <w:ilvl w:val="0"/>
          <w:numId w:val="28"/>
        </w:numPr>
        <w:ind w:left="360"/>
      </w:pPr>
      <w:r>
        <w:t xml:space="preserve">dat </w:t>
      </w:r>
      <w:r w:rsidRPr="004E01D5">
        <w:rPr>
          <w:highlight w:val="darkGray"/>
        </w:rPr>
        <w:t>[</w:t>
      </w:r>
      <w:r w:rsidRPr="004E01D5">
        <w:rPr>
          <w:i/>
          <w:highlight w:val="darkGray"/>
        </w:rPr>
        <w:t xml:space="preserve">naam </w:t>
      </w:r>
      <w:r>
        <w:rPr>
          <w:i/>
          <w:highlight w:val="darkGray"/>
        </w:rPr>
        <w:t>gegadigde</w:t>
      </w:r>
      <w:r w:rsidRPr="004E01D5">
        <w:rPr>
          <w:highlight w:val="darkGray"/>
        </w:rPr>
        <w:t>]</w:t>
      </w:r>
      <w:r>
        <w:t xml:space="preserve">, indien de alliantieovereenkomst aan </w:t>
      </w:r>
      <w:r w:rsidRPr="004E01D5">
        <w:rPr>
          <w:highlight w:val="darkGray"/>
        </w:rPr>
        <w:t>[</w:t>
      </w:r>
      <w:r>
        <w:rPr>
          <w:i/>
          <w:highlight w:val="darkGray"/>
        </w:rPr>
        <w:t>naam gegadigde</w:t>
      </w:r>
      <w:r w:rsidRPr="004E01D5">
        <w:rPr>
          <w:highlight w:val="darkGray"/>
        </w:rPr>
        <w:t>]</w:t>
      </w:r>
      <w:r>
        <w:t xml:space="preserve"> zal worden gegund, voor de uitvoering van de alliantieovereenkomst zal kunnen beschikken over de kennis, ervaring en middelen die de ondergetekende ter beschikking heeft.</w:t>
      </w:r>
    </w:p>
    <w:p w14:paraId="6A1D94CD" w14:textId="77777777" w:rsidR="00355DBC" w:rsidRDefault="00355DBC" w:rsidP="00355DBC"/>
    <w:p w14:paraId="0BE275EF" w14:textId="77777777" w:rsidR="00355DBC" w:rsidRDefault="00355DBC" w:rsidP="00355DBC">
      <w:r>
        <w:t>Aldus getekend te [</w:t>
      </w:r>
      <w:r w:rsidRPr="004E01D5">
        <w:rPr>
          <w:i/>
          <w:highlight w:val="darkGray"/>
        </w:rPr>
        <w:t>plaats</w:t>
      </w:r>
      <w:r>
        <w:t>], [</w:t>
      </w:r>
      <w:r w:rsidRPr="004E01D5">
        <w:rPr>
          <w:i/>
          <w:highlight w:val="darkGray"/>
        </w:rPr>
        <w:t>datum</w:t>
      </w:r>
      <w:r>
        <w:t>]</w:t>
      </w:r>
    </w:p>
    <w:p w14:paraId="09D3162A" w14:textId="77777777" w:rsidR="00355DBC" w:rsidRDefault="00355DBC" w:rsidP="00355DBC"/>
    <w:p w14:paraId="0205EF8D" w14:textId="77777777" w:rsidR="00355DBC" w:rsidRDefault="00355DBC" w:rsidP="00355DBC">
      <w:r>
        <w:t>[</w:t>
      </w:r>
      <w:r w:rsidRPr="004E01D5">
        <w:rPr>
          <w:i/>
          <w:highlight w:val="darkGray"/>
        </w:rPr>
        <w:t>Onderaannemer</w:t>
      </w:r>
      <w:r>
        <w:t>],</w:t>
      </w:r>
    </w:p>
    <w:p w14:paraId="38C3A0BB" w14:textId="77777777" w:rsidR="00355DBC" w:rsidRDefault="00355DBC" w:rsidP="00355DBC"/>
    <w:p w14:paraId="43F9FBBB" w14:textId="77777777" w:rsidR="00355DBC" w:rsidRDefault="00355DBC" w:rsidP="00355DBC">
      <w:r>
        <w:t>[</w:t>
      </w:r>
      <w:r w:rsidRPr="004E01D5">
        <w:rPr>
          <w:i/>
          <w:highlight w:val="darkGray"/>
        </w:rPr>
        <w:t>naam vertegenwoordigingsbevoegd natuurlijk persoon</w:t>
      </w:r>
      <w:r>
        <w:t>]</w:t>
      </w:r>
    </w:p>
    <w:p w14:paraId="683AFE96" w14:textId="77777777" w:rsidR="00355DBC" w:rsidRDefault="00355DBC" w:rsidP="00355DBC"/>
    <w:p w14:paraId="3A45AF89" w14:textId="77777777" w:rsidR="00355DBC" w:rsidRDefault="00355DBC" w:rsidP="00355DBC">
      <w:r>
        <w:t>[</w:t>
      </w:r>
      <w:r w:rsidRPr="004E01D5">
        <w:rPr>
          <w:i/>
          <w:highlight w:val="darkGray"/>
        </w:rPr>
        <w:t>functie</w:t>
      </w:r>
      <w:r>
        <w:t>]</w:t>
      </w:r>
    </w:p>
    <w:p w14:paraId="2F8750A5" w14:textId="649DEC9F" w:rsidR="00355DBC" w:rsidRPr="00292C23" w:rsidRDefault="00355DBC" w:rsidP="00355DBC">
      <w:r>
        <w:t>[</w:t>
      </w:r>
      <w:r w:rsidRPr="004E01D5">
        <w:rPr>
          <w:i/>
          <w:highlight w:val="darkGray"/>
        </w:rPr>
        <w:t>handtekening</w:t>
      </w:r>
      <w:r>
        <w:t>]</w:t>
      </w:r>
    </w:p>
    <w:sectPr w:rsidR="00355DBC" w:rsidRPr="00292C23" w:rsidSect="00AF1864">
      <w:headerReference w:type="default" r:id="rId7"/>
      <w:footerReference w:type="default" r:id="rId8"/>
      <w:headerReference w:type="first" r:id="rId9"/>
      <w:footerReference w:type="first" r:id="rId10"/>
      <w:pgSz w:w="11906" w:h="16838"/>
      <w:pgMar w:top="1440" w:right="1644" w:bottom="1440" w:left="175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08F05" w14:textId="77777777" w:rsidR="00B22A51" w:rsidRDefault="00B22A51" w:rsidP="00355DBC">
      <w:pPr>
        <w:spacing w:line="240" w:lineRule="auto"/>
      </w:pPr>
      <w:r>
        <w:separator/>
      </w:r>
    </w:p>
  </w:endnote>
  <w:endnote w:type="continuationSeparator" w:id="0">
    <w:p w14:paraId="025D36E6" w14:textId="77777777" w:rsidR="00B22A51" w:rsidRDefault="00B22A51" w:rsidP="00355D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6703172"/>
      <w:docPartObj>
        <w:docPartGallery w:val="Page Numbers (Bottom of Page)"/>
        <w:docPartUnique/>
      </w:docPartObj>
    </w:sdtPr>
    <w:sdtContent>
      <w:p w14:paraId="60BC0170" w14:textId="77777777" w:rsidR="007D52C3" w:rsidRDefault="00355DBC">
        <w:pPr>
          <w:pStyle w:val="Voettekst"/>
          <w:jc w:val="right"/>
        </w:pPr>
        <w:r>
          <w:fldChar w:fldCharType="begin"/>
        </w:r>
        <w:r>
          <w:instrText>PAGE   \* MERGEFORMAT</w:instrText>
        </w:r>
        <w:r>
          <w:fldChar w:fldCharType="separate"/>
        </w:r>
        <w:r>
          <w:rPr>
            <w:noProof/>
          </w:rPr>
          <w:t>1</w:t>
        </w:r>
        <w:r>
          <w:fldChar w:fldCharType="end"/>
        </w:r>
      </w:p>
    </w:sdtContent>
  </w:sdt>
  <w:p w14:paraId="27901D20" w14:textId="77777777" w:rsidR="007D52C3" w:rsidRDefault="00000000">
    <w:pPr>
      <w:pStyle w:val="Voettekst"/>
    </w:pPr>
  </w:p>
  <w:p w14:paraId="5EBA1CA1" w14:textId="77777777" w:rsidR="007D52C3" w:rsidRDefault="00000000"/>
  <w:p w14:paraId="24E93BAF" w14:textId="77777777" w:rsidR="007D52C3" w:rsidRDefault="00000000"/>
  <w:p w14:paraId="22A37155" w14:textId="77777777" w:rsidR="007D52C3"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D7CFA" w14:textId="77777777" w:rsidR="007D52C3" w:rsidRDefault="00355DBC">
    <w:pPr>
      <w:pStyle w:val="Voettekst"/>
      <w:jc w:val="right"/>
    </w:pPr>
    <w:r>
      <w:rPr>
        <w:rFonts w:eastAsia="SimSun" w:cs="Arial"/>
        <w:noProof/>
        <w:sz w:val="20"/>
        <w:szCs w:val="20"/>
        <w:lang w:eastAsia="zh-CN"/>
      </w:rPr>
      <w:t>MRT/06002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0700A" w14:textId="77777777" w:rsidR="00B22A51" w:rsidRDefault="00B22A51" w:rsidP="00355DBC">
      <w:pPr>
        <w:spacing w:line="240" w:lineRule="auto"/>
      </w:pPr>
      <w:r>
        <w:separator/>
      </w:r>
    </w:p>
  </w:footnote>
  <w:footnote w:type="continuationSeparator" w:id="0">
    <w:p w14:paraId="11094F65" w14:textId="77777777" w:rsidR="00B22A51" w:rsidRDefault="00B22A51" w:rsidP="00355DB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10632" w:type="dxa"/>
      <w:tblInd w:w="-116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088"/>
      <w:gridCol w:w="1559"/>
      <w:gridCol w:w="1985"/>
    </w:tblGrid>
    <w:tr w:rsidR="007D52C3" w14:paraId="397EFF9A" w14:textId="77777777">
      <w:tc>
        <w:tcPr>
          <w:tcW w:w="7088" w:type="dxa"/>
        </w:tcPr>
        <w:p w14:paraId="1E1DBD1E" w14:textId="77777777" w:rsidR="004716D1" w:rsidRPr="004716D1" w:rsidRDefault="004716D1" w:rsidP="004716D1">
          <w:pPr>
            <w:ind w:left="1418" w:hanging="1418"/>
            <w:rPr>
              <w:color w:val="7F7F7F" w:themeColor="text1" w:themeTint="80"/>
              <w:sz w:val="20"/>
              <w:szCs w:val="20"/>
            </w:rPr>
          </w:pPr>
          <w:r w:rsidRPr="004716D1">
            <w:rPr>
              <w:color w:val="7F7F7F" w:themeColor="text1" w:themeTint="80"/>
              <w:sz w:val="20"/>
              <w:szCs w:val="20"/>
            </w:rPr>
            <w:t>Projectnaam</w:t>
          </w:r>
          <w:r w:rsidRPr="004716D1">
            <w:rPr>
              <w:color w:val="7F7F7F" w:themeColor="text1" w:themeTint="80"/>
              <w:sz w:val="20"/>
              <w:szCs w:val="20"/>
            </w:rPr>
            <w:tab/>
            <w:t>Raamovereenkomst ingenieursdiensten werkvoorbereiding maaiveld en Afval en Grondstoffen</w:t>
          </w:r>
        </w:p>
        <w:p w14:paraId="75ECE869" w14:textId="77777777" w:rsidR="004716D1" w:rsidRPr="004716D1" w:rsidRDefault="004716D1" w:rsidP="004716D1">
          <w:pPr>
            <w:rPr>
              <w:color w:val="7F7F7F" w:themeColor="text1" w:themeTint="80"/>
              <w:sz w:val="20"/>
              <w:szCs w:val="20"/>
            </w:rPr>
          </w:pPr>
          <w:r w:rsidRPr="004716D1">
            <w:rPr>
              <w:color w:val="7F7F7F" w:themeColor="text1" w:themeTint="80"/>
              <w:sz w:val="20"/>
              <w:szCs w:val="20"/>
            </w:rPr>
            <w:t>Kenmerk</w:t>
          </w:r>
          <w:r w:rsidRPr="004716D1">
            <w:rPr>
              <w:color w:val="7F7F7F" w:themeColor="text1" w:themeTint="80"/>
              <w:sz w:val="20"/>
              <w:szCs w:val="20"/>
            </w:rPr>
            <w:tab/>
            <w:t>AI 2022-0135</w:t>
          </w:r>
        </w:p>
        <w:p w14:paraId="616A1A43" w14:textId="7C353863" w:rsidR="007D52C3" w:rsidRDefault="00000000">
          <w:pPr>
            <w:pStyle w:val="Koptekst"/>
            <w:rPr>
              <w:sz w:val="16"/>
              <w:szCs w:val="16"/>
            </w:rPr>
          </w:pPr>
        </w:p>
      </w:tc>
      <w:tc>
        <w:tcPr>
          <w:tcW w:w="1559" w:type="dxa"/>
        </w:tcPr>
        <w:p w14:paraId="3E7E5881" w14:textId="39CCADD3" w:rsidR="007D52C3" w:rsidRDefault="00000000">
          <w:pPr>
            <w:pStyle w:val="Koptekst"/>
            <w:jc w:val="right"/>
            <w:rPr>
              <w:sz w:val="16"/>
              <w:szCs w:val="16"/>
            </w:rPr>
          </w:pPr>
        </w:p>
      </w:tc>
      <w:tc>
        <w:tcPr>
          <w:tcW w:w="1985" w:type="dxa"/>
        </w:tcPr>
        <w:p w14:paraId="10161060" w14:textId="010BB934" w:rsidR="007D52C3" w:rsidRDefault="00000000">
          <w:pPr>
            <w:pStyle w:val="Koptekst"/>
            <w:rPr>
              <w:sz w:val="16"/>
              <w:szCs w:val="16"/>
            </w:rPr>
          </w:pPr>
        </w:p>
      </w:tc>
    </w:tr>
    <w:tr w:rsidR="007D52C3" w14:paraId="4198179A" w14:textId="77777777">
      <w:tc>
        <w:tcPr>
          <w:tcW w:w="7088" w:type="dxa"/>
          <w:vMerge w:val="restart"/>
        </w:tcPr>
        <w:p w14:paraId="582090C8" w14:textId="14F49869" w:rsidR="007D52C3" w:rsidRDefault="00000000">
          <w:pPr>
            <w:pStyle w:val="Koptekst"/>
            <w:rPr>
              <w:sz w:val="16"/>
              <w:szCs w:val="16"/>
            </w:rPr>
          </w:pPr>
        </w:p>
      </w:tc>
      <w:tc>
        <w:tcPr>
          <w:tcW w:w="1559" w:type="dxa"/>
        </w:tcPr>
        <w:p w14:paraId="745F40B0" w14:textId="2F70C9A5" w:rsidR="007D52C3" w:rsidRDefault="00000000">
          <w:pPr>
            <w:pStyle w:val="Koptekst"/>
            <w:jc w:val="right"/>
            <w:rPr>
              <w:sz w:val="16"/>
              <w:szCs w:val="16"/>
            </w:rPr>
          </w:pPr>
        </w:p>
      </w:tc>
      <w:tc>
        <w:tcPr>
          <w:tcW w:w="1985" w:type="dxa"/>
        </w:tcPr>
        <w:p w14:paraId="05419FB2" w14:textId="20C1373C" w:rsidR="007D52C3" w:rsidRDefault="00000000">
          <w:pPr>
            <w:pStyle w:val="Koptekst"/>
            <w:rPr>
              <w:sz w:val="16"/>
              <w:szCs w:val="16"/>
            </w:rPr>
          </w:pPr>
        </w:p>
      </w:tc>
    </w:tr>
    <w:tr w:rsidR="007D52C3" w14:paraId="3D6B0344" w14:textId="77777777">
      <w:tc>
        <w:tcPr>
          <w:tcW w:w="7088" w:type="dxa"/>
          <w:vMerge/>
        </w:tcPr>
        <w:p w14:paraId="02CE41AC" w14:textId="77777777" w:rsidR="007D52C3" w:rsidRDefault="00000000">
          <w:pPr>
            <w:pStyle w:val="Koptekst"/>
            <w:rPr>
              <w:sz w:val="16"/>
              <w:szCs w:val="16"/>
            </w:rPr>
          </w:pPr>
        </w:p>
      </w:tc>
      <w:tc>
        <w:tcPr>
          <w:tcW w:w="1559" w:type="dxa"/>
        </w:tcPr>
        <w:p w14:paraId="3DBA04FA" w14:textId="1C841874" w:rsidR="007D52C3" w:rsidRDefault="00000000">
          <w:pPr>
            <w:pStyle w:val="Koptekst"/>
            <w:jc w:val="right"/>
            <w:rPr>
              <w:sz w:val="16"/>
              <w:szCs w:val="16"/>
            </w:rPr>
          </w:pPr>
        </w:p>
      </w:tc>
      <w:tc>
        <w:tcPr>
          <w:tcW w:w="1985" w:type="dxa"/>
        </w:tcPr>
        <w:p w14:paraId="245DCC15" w14:textId="0687A2FB" w:rsidR="007D52C3" w:rsidRDefault="00000000">
          <w:pPr>
            <w:pStyle w:val="Koptekst"/>
            <w:rPr>
              <w:sz w:val="16"/>
              <w:szCs w:val="16"/>
            </w:rPr>
          </w:pPr>
        </w:p>
      </w:tc>
    </w:tr>
    <w:tr w:rsidR="007D52C3" w14:paraId="6AE3477B" w14:textId="77777777">
      <w:tc>
        <w:tcPr>
          <w:tcW w:w="7088" w:type="dxa"/>
          <w:vMerge/>
        </w:tcPr>
        <w:p w14:paraId="4D69260A" w14:textId="77777777" w:rsidR="007D52C3" w:rsidRDefault="00000000">
          <w:pPr>
            <w:pStyle w:val="Koptekst"/>
            <w:rPr>
              <w:sz w:val="16"/>
              <w:szCs w:val="16"/>
            </w:rPr>
          </w:pPr>
        </w:p>
      </w:tc>
      <w:tc>
        <w:tcPr>
          <w:tcW w:w="1559" w:type="dxa"/>
        </w:tcPr>
        <w:p w14:paraId="55E51B68" w14:textId="41594D22" w:rsidR="007D52C3" w:rsidRDefault="00000000">
          <w:pPr>
            <w:pStyle w:val="Koptekst"/>
            <w:jc w:val="right"/>
            <w:rPr>
              <w:sz w:val="16"/>
              <w:szCs w:val="16"/>
            </w:rPr>
          </w:pPr>
        </w:p>
      </w:tc>
      <w:tc>
        <w:tcPr>
          <w:tcW w:w="1985" w:type="dxa"/>
        </w:tcPr>
        <w:p w14:paraId="51595373" w14:textId="12AAE67F" w:rsidR="007D52C3" w:rsidRDefault="00000000">
          <w:pPr>
            <w:pStyle w:val="Koptekst"/>
            <w:rPr>
              <w:sz w:val="16"/>
              <w:szCs w:val="16"/>
            </w:rPr>
          </w:pPr>
        </w:p>
      </w:tc>
    </w:tr>
  </w:tbl>
  <w:p w14:paraId="2C3A1852" w14:textId="77777777" w:rsidR="007D52C3" w:rsidRDefault="00000000">
    <w:pPr>
      <w:pStyle w:val="Koptekst"/>
    </w:pPr>
  </w:p>
  <w:p w14:paraId="4BC3C526" w14:textId="77777777" w:rsidR="007D52C3" w:rsidRDefault="00000000"/>
  <w:p w14:paraId="306F27F6" w14:textId="77777777" w:rsidR="007D52C3" w:rsidRDefault="00000000"/>
  <w:p w14:paraId="335CC416" w14:textId="77777777" w:rsidR="007D52C3" w:rsidRDefault="000000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DE507" w14:textId="77777777" w:rsidR="007D52C3" w:rsidRDefault="00355DBC">
    <w:pPr>
      <w:pStyle w:val="Koptekst"/>
    </w:pPr>
    <w:r>
      <w:rPr>
        <w:noProof/>
      </w:rPr>
      <w:drawing>
        <wp:anchor distT="0" distB="0" distL="114300" distR="114300" simplePos="0" relativeHeight="251659264" behindDoc="1" locked="0" layoutInCell="1" allowOverlap="1" wp14:anchorId="02436B02" wp14:editId="6F6CD216">
          <wp:simplePos x="0" y="0"/>
          <wp:positionH relativeFrom="column">
            <wp:posOffset>-906780</wp:posOffset>
          </wp:positionH>
          <wp:positionV relativeFrom="paragraph">
            <wp:posOffset>-221615</wp:posOffset>
          </wp:positionV>
          <wp:extent cx="2008505" cy="1511935"/>
          <wp:effectExtent l="0" t="0" r="0" b="0"/>
          <wp:wrapNone/>
          <wp:docPr id="3" name="Afbeelding 3"/>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1B387879"/>
    <w:multiLevelType w:val="hybridMultilevel"/>
    <w:tmpl w:val="064E3074"/>
    <w:lvl w:ilvl="0" w:tplc="2E6AFC6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4E6666D"/>
    <w:multiLevelType w:val="hybridMultilevel"/>
    <w:tmpl w:val="16ECC266"/>
    <w:lvl w:ilvl="0" w:tplc="2E3876D0">
      <w:start w:val="1"/>
      <w:numFmt w:val="decimal"/>
      <w:lvlText w:val="%1."/>
      <w:lvlJc w:val="left"/>
      <w:pPr>
        <w:ind w:left="947" w:hanging="360"/>
      </w:pPr>
      <w:rPr>
        <w:rFonts w:cs="Times New Roman"/>
      </w:rPr>
    </w:lvl>
    <w:lvl w:ilvl="1" w:tplc="67B4F864" w:tentative="1">
      <w:start w:val="1"/>
      <w:numFmt w:val="lowerLetter"/>
      <w:lvlText w:val="%2."/>
      <w:lvlJc w:val="left"/>
      <w:pPr>
        <w:ind w:left="1667" w:hanging="360"/>
      </w:pPr>
      <w:rPr>
        <w:rFonts w:cs="Times New Roman"/>
      </w:rPr>
    </w:lvl>
    <w:lvl w:ilvl="2" w:tplc="D28E35FE" w:tentative="1">
      <w:start w:val="1"/>
      <w:numFmt w:val="lowerRoman"/>
      <w:lvlText w:val="%3."/>
      <w:lvlJc w:val="right"/>
      <w:pPr>
        <w:ind w:left="2387" w:hanging="180"/>
      </w:pPr>
      <w:rPr>
        <w:rFonts w:cs="Times New Roman"/>
      </w:rPr>
    </w:lvl>
    <w:lvl w:ilvl="3" w:tplc="DEC60064" w:tentative="1">
      <w:start w:val="1"/>
      <w:numFmt w:val="decimal"/>
      <w:lvlText w:val="%4."/>
      <w:lvlJc w:val="left"/>
      <w:pPr>
        <w:ind w:left="3107" w:hanging="360"/>
      </w:pPr>
      <w:rPr>
        <w:rFonts w:cs="Times New Roman"/>
      </w:rPr>
    </w:lvl>
    <w:lvl w:ilvl="4" w:tplc="37DA1A3A" w:tentative="1">
      <w:start w:val="1"/>
      <w:numFmt w:val="lowerLetter"/>
      <w:lvlText w:val="%5."/>
      <w:lvlJc w:val="left"/>
      <w:pPr>
        <w:ind w:left="3827" w:hanging="360"/>
      </w:pPr>
      <w:rPr>
        <w:rFonts w:cs="Times New Roman"/>
      </w:rPr>
    </w:lvl>
    <w:lvl w:ilvl="5" w:tplc="9C980E02" w:tentative="1">
      <w:start w:val="1"/>
      <w:numFmt w:val="lowerRoman"/>
      <w:lvlText w:val="%6."/>
      <w:lvlJc w:val="right"/>
      <w:pPr>
        <w:ind w:left="4547" w:hanging="180"/>
      </w:pPr>
      <w:rPr>
        <w:rFonts w:cs="Times New Roman"/>
      </w:rPr>
    </w:lvl>
    <w:lvl w:ilvl="6" w:tplc="ACA2657A" w:tentative="1">
      <w:start w:val="1"/>
      <w:numFmt w:val="decimal"/>
      <w:lvlText w:val="%7."/>
      <w:lvlJc w:val="left"/>
      <w:pPr>
        <w:ind w:left="5267" w:hanging="360"/>
      </w:pPr>
      <w:rPr>
        <w:rFonts w:cs="Times New Roman"/>
      </w:rPr>
    </w:lvl>
    <w:lvl w:ilvl="7" w:tplc="6AC0D268" w:tentative="1">
      <w:start w:val="1"/>
      <w:numFmt w:val="lowerLetter"/>
      <w:lvlText w:val="%8."/>
      <w:lvlJc w:val="left"/>
      <w:pPr>
        <w:ind w:left="5987" w:hanging="360"/>
      </w:pPr>
      <w:rPr>
        <w:rFonts w:cs="Times New Roman"/>
      </w:rPr>
    </w:lvl>
    <w:lvl w:ilvl="8" w:tplc="75F264D8" w:tentative="1">
      <w:start w:val="1"/>
      <w:numFmt w:val="lowerRoman"/>
      <w:lvlText w:val="%9."/>
      <w:lvlJc w:val="right"/>
      <w:pPr>
        <w:ind w:left="6707" w:hanging="180"/>
      </w:pPr>
      <w:rPr>
        <w:rFonts w:cs="Times New Roman"/>
      </w:rPr>
    </w:lvl>
  </w:abstractNum>
  <w:abstractNum w:abstractNumId="3" w15:restartNumberingAfterBreak="0">
    <w:nsid w:val="48FE712F"/>
    <w:multiLevelType w:val="multilevel"/>
    <w:tmpl w:val="3C447D1C"/>
    <w:lvl w:ilvl="0">
      <w:start w:val="10"/>
      <w:numFmt w:val="decimal"/>
      <w:pStyle w:val="Bijlageondertitel"/>
      <w:suff w:val="space"/>
      <w:lvlText w:val="Bijlage %1 - "/>
      <w:lvlJc w:val="left"/>
      <w:pPr>
        <w:ind w:left="0" w:firstLine="0"/>
      </w:pPr>
      <w:rPr>
        <w:rFonts w:cs="Times New Roman" w:hint="default"/>
      </w:rPr>
    </w:lvl>
    <w:lvl w:ilvl="1">
      <w:start w:val="1"/>
      <w:numFmt w:val="lowerLetter"/>
      <w:lvlText w:val="%2)"/>
      <w:lvlJc w:val="left"/>
      <w:pPr>
        <w:ind w:left="0" w:firstLine="0"/>
      </w:pPr>
      <w:rPr>
        <w:rFonts w:cs="Times New Roman" w:hint="default"/>
      </w:rPr>
    </w:lvl>
    <w:lvl w:ilvl="2">
      <w:start w:val="1"/>
      <w:numFmt w:val="lowerRoman"/>
      <w:lvlText w:val="%3)"/>
      <w:lvlJc w:val="left"/>
      <w:pPr>
        <w:ind w:left="0" w:firstLine="0"/>
      </w:pPr>
      <w:rPr>
        <w:rFonts w:cs="Times New Roman" w:hint="default"/>
      </w:rPr>
    </w:lvl>
    <w:lvl w:ilvl="3">
      <w:start w:val="1"/>
      <w:numFmt w:val="decimal"/>
      <w:lvlText w:val="(%4)"/>
      <w:lvlJc w:val="left"/>
      <w:pPr>
        <w:ind w:left="0" w:firstLine="0"/>
      </w:pPr>
      <w:rPr>
        <w:rFonts w:cs="Times New Roman" w:hint="default"/>
      </w:rPr>
    </w:lvl>
    <w:lvl w:ilvl="4">
      <w:start w:val="1"/>
      <w:numFmt w:val="lowerLetter"/>
      <w:lvlText w:val="(%5)"/>
      <w:lvlJc w:val="left"/>
      <w:pPr>
        <w:ind w:left="0" w:firstLine="0"/>
      </w:pPr>
      <w:rPr>
        <w:rFonts w:cs="Times New Roman" w:hint="default"/>
      </w:rPr>
    </w:lvl>
    <w:lvl w:ilvl="5">
      <w:start w:val="1"/>
      <w:numFmt w:val="lowerRoman"/>
      <w:lvlText w:val="(%6)"/>
      <w:lvlJc w:val="left"/>
      <w:pPr>
        <w:ind w:left="0" w:firstLine="0"/>
      </w:pPr>
      <w:rPr>
        <w:rFonts w:cs="Times New Roman" w:hint="default"/>
      </w:rPr>
    </w:lvl>
    <w:lvl w:ilvl="6">
      <w:start w:val="1"/>
      <w:numFmt w:val="decimal"/>
      <w:lvlText w:val="%7."/>
      <w:lvlJc w:val="left"/>
      <w:pPr>
        <w:ind w:left="0" w:firstLine="0"/>
      </w:pPr>
      <w:rPr>
        <w:rFonts w:cs="Times New Roman" w:hint="default"/>
      </w:rPr>
    </w:lvl>
    <w:lvl w:ilvl="7">
      <w:start w:val="1"/>
      <w:numFmt w:val="lowerLetter"/>
      <w:lvlText w:val="%8."/>
      <w:lvlJc w:val="left"/>
      <w:pPr>
        <w:ind w:left="0" w:firstLine="0"/>
      </w:pPr>
      <w:rPr>
        <w:rFonts w:cs="Times New Roman" w:hint="default"/>
      </w:rPr>
    </w:lvl>
    <w:lvl w:ilvl="8">
      <w:start w:val="1"/>
      <w:numFmt w:val="lowerRoman"/>
      <w:lvlText w:val="%9."/>
      <w:lvlJc w:val="left"/>
      <w:pPr>
        <w:ind w:left="0" w:firstLine="0"/>
      </w:pPr>
      <w:rPr>
        <w:rFonts w:cs="Times New Roman" w:hint="default"/>
      </w:rPr>
    </w:lvl>
  </w:abstractNum>
  <w:abstractNum w:abstractNumId="4"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5"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6BED2C12"/>
    <w:multiLevelType w:val="hybridMultilevel"/>
    <w:tmpl w:val="C2364134"/>
    <w:lvl w:ilvl="0" w:tplc="BF1ACA20">
      <w:start w:val="5"/>
      <w:numFmt w:val="bullet"/>
      <w:lvlText w:val="-"/>
      <w:lvlJc w:val="left"/>
      <w:pPr>
        <w:ind w:left="720" w:hanging="360"/>
      </w:pPr>
      <w:rPr>
        <w:rFonts w:ascii="Corbel" w:eastAsia="Times New Roman" w:hAnsi="Corbe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9"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0"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559633032">
    <w:abstractNumId w:val="0"/>
  </w:num>
  <w:num w:numId="2" w16cid:durableId="275600732">
    <w:abstractNumId w:val="5"/>
  </w:num>
  <w:num w:numId="3" w16cid:durableId="1828402904">
    <w:abstractNumId w:val="10"/>
  </w:num>
  <w:num w:numId="4" w16cid:durableId="716315494">
    <w:abstractNumId w:val="9"/>
  </w:num>
  <w:num w:numId="5" w16cid:durableId="1390691894">
    <w:abstractNumId w:val="0"/>
  </w:num>
  <w:num w:numId="6" w16cid:durableId="1750882495">
    <w:abstractNumId w:val="4"/>
  </w:num>
  <w:num w:numId="7" w16cid:durableId="2061048714">
    <w:abstractNumId w:val="8"/>
  </w:num>
  <w:num w:numId="8" w16cid:durableId="1113086999">
    <w:abstractNumId w:val="7"/>
  </w:num>
  <w:num w:numId="9" w16cid:durableId="997921047">
    <w:abstractNumId w:val="10"/>
  </w:num>
  <w:num w:numId="10" w16cid:durableId="8609602">
    <w:abstractNumId w:val="9"/>
  </w:num>
  <w:num w:numId="11" w16cid:durableId="1926957427">
    <w:abstractNumId w:val="9"/>
  </w:num>
  <w:num w:numId="12" w16cid:durableId="603267794">
    <w:abstractNumId w:val="9"/>
  </w:num>
  <w:num w:numId="13" w16cid:durableId="1561744028">
    <w:abstractNumId w:val="9"/>
  </w:num>
  <w:num w:numId="14" w16cid:durableId="1712026718">
    <w:abstractNumId w:val="9"/>
  </w:num>
  <w:num w:numId="15" w16cid:durableId="1498694813">
    <w:abstractNumId w:val="9"/>
  </w:num>
  <w:num w:numId="16" w16cid:durableId="18747708">
    <w:abstractNumId w:val="9"/>
  </w:num>
  <w:num w:numId="17" w16cid:durableId="1179810369">
    <w:abstractNumId w:val="9"/>
  </w:num>
  <w:num w:numId="18" w16cid:durableId="1908221441">
    <w:abstractNumId w:val="9"/>
  </w:num>
  <w:num w:numId="19" w16cid:durableId="1126897252">
    <w:abstractNumId w:val="7"/>
  </w:num>
  <w:num w:numId="20" w16cid:durableId="132525848">
    <w:abstractNumId w:val="10"/>
  </w:num>
  <w:num w:numId="21" w16cid:durableId="1245335126">
    <w:abstractNumId w:val="0"/>
  </w:num>
  <w:num w:numId="22" w16cid:durableId="1111784483">
    <w:abstractNumId w:val="4"/>
  </w:num>
  <w:num w:numId="23" w16cid:durableId="1864703401">
    <w:abstractNumId w:val="8"/>
  </w:num>
  <w:num w:numId="24" w16cid:durableId="1572420905">
    <w:abstractNumId w:val="0"/>
  </w:num>
  <w:num w:numId="25" w16cid:durableId="1852334046">
    <w:abstractNumId w:val="0"/>
  </w:num>
  <w:num w:numId="26" w16cid:durableId="698622843">
    <w:abstractNumId w:val="0"/>
  </w:num>
  <w:num w:numId="27" w16cid:durableId="1151214690">
    <w:abstractNumId w:val="3"/>
  </w:num>
  <w:num w:numId="28" w16cid:durableId="1671592446">
    <w:abstractNumId w:val="2"/>
    <w:lvlOverride w:ilvl="0">
      <w:startOverride w:val="1"/>
    </w:lvlOverride>
  </w:num>
  <w:num w:numId="29" w16cid:durableId="2003311044">
    <w:abstractNumId w:val="1"/>
  </w:num>
  <w:num w:numId="30" w16cid:durableId="171581056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DBC"/>
    <w:rsid w:val="000B46D8"/>
    <w:rsid w:val="00177A29"/>
    <w:rsid w:val="002B5524"/>
    <w:rsid w:val="00355DBC"/>
    <w:rsid w:val="003B3222"/>
    <w:rsid w:val="00424DED"/>
    <w:rsid w:val="004716D1"/>
    <w:rsid w:val="00482A4F"/>
    <w:rsid w:val="00527398"/>
    <w:rsid w:val="00632123"/>
    <w:rsid w:val="00755BE6"/>
    <w:rsid w:val="008104C5"/>
    <w:rsid w:val="008402D9"/>
    <w:rsid w:val="009175F9"/>
    <w:rsid w:val="009761CF"/>
    <w:rsid w:val="009B0D92"/>
    <w:rsid w:val="009F2F0F"/>
    <w:rsid w:val="00A03098"/>
    <w:rsid w:val="00A3732E"/>
    <w:rsid w:val="00A53085"/>
    <w:rsid w:val="00B22A51"/>
    <w:rsid w:val="00BD0C39"/>
    <w:rsid w:val="00EB1492"/>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D930B6"/>
  <w15:docId w15:val="{69A726AF-3752-4400-8D4A-2806C5D97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355DBC"/>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styleId="Koptekst">
    <w:name w:val="header"/>
    <w:basedOn w:val="Standaard"/>
    <w:link w:val="KoptekstChar"/>
    <w:uiPriority w:val="99"/>
    <w:rsid w:val="00355DBC"/>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355DBC"/>
  </w:style>
  <w:style w:type="paragraph" w:styleId="Voettekst">
    <w:name w:val="footer"/>
    <w:basedOn w:val="Standaard"/>
    <w:link w:val="VoettekstChar"/>
    <w:uiPriority w:val="99"/>
    <w:qFormat/>
    <w:rsid w:val="00355DBC"/>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355DBC"/>
  </w:style>
  <w:style w:type="table" w:styleId="Tabelraster">
    <w:name w:val="Table Grid"/>
    <w:basedOn w:val="Standaardtabel"/>
    <w:uiPriority w:val="59"/>
    <w:rsid w:val="00355DB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ingCijfers">
    <w:name w:val="Opsomming Cijfers"/>
    <w:basedOn w:val="Standaard"/>
    <w:qFormat/>
    <w:rsid w:val="00355DBC"/>
    <w:pPr>
      <w:tabs>
        <w:tab w:val="num" w:pos="227"/>
      </w:tabs>
      <w:ind w:left="227" w:hanging="227"/>
    </w:pPr>
    <w:rPr>
      <w:lang w:eastAsia="en-US"/>
    </w:rPr>
  </w:style>
  <w:style w:type="paragraph" w:styleId="Lijstalinea">
    <w:name w:val="List Paragraph"/>
    <w:aliases w:val="Opsomblokjes en substreepjes"/>
    <w:basedOn w:val="Standaard"/>
    <w:link w:val="LijstalineaChar"/>
    <w:uiPriority w:val="72"/>
    <w:qFormat/>
    <w:rsid w:val="00355DBC"/>
    <w:pPr>
      <w:ind w:left="720"/>
      <w:contextualSpacing/>
    </w:pPr>
    <w:rPr>
      <w:lang w:eastAsia="en-US"/>
    </w:rPr>
  </w:style>
  <w:style w:type="character" w:customStyle="1" w:styleId="LijstalineaChar">
    <w:name w:val="Lijstalinea Char"/>
    <w:aliases w:val="Opsomblokjes en substreepjes Char"/>
    <w:basedOn w:val="Standaardalinea-lettertype"/>
    <w:link w:val="Lijstalinea"/>
    <w:uiPriority w:val="72"/>
    <w:locked/>
    <w:rsid w:val="00355DBC"/>
    <w:rPr>
      <w:lang w:eastAsia="en-US"/>
    </w:rPr>
  </w:style>
  <w:style w:type="paragraph" w:styleId="Voetnoottekst">
    <w:name w:val="footnote text"/>
    <w:basedOn w:val="Standaard"/>
    <w:link w:val="VoetnoottekstChar"/>
    <w:unhideWhenUsed/>
    <w:rsid w:val="00355DBC"/>
    <w:pPr>
      <w:tabs>
        <w:tab w:val="left" w:pos="227"/>
      </w:tabs>
      <w:spacing w:line="200" w:lineRule="atLeast"/>
      <w:ind w:left="113" w:hanging="113"/>
    </w:pPr>
    <w:rPr>
      <w:sz w:val="17"/>
      <w:szCs w:val="17"/>
      <w:lang w:eastAsia="en-US"/>
    </w:rPr>
  </w:style>
  <w:style w:type="character" w:customStyle="1" w:styleId="VoetnoottekstChar">
    <w:name w:val="Voetnoottekst Char"/>
    <w:basedOn w:val="Standaardalinea-lettertype"/>
    <w:link w:val="Voetnoottekst"/>
    <w:qFormat/>
    <w:rsid w:val="00355DBC"/>
    <w:rPr>
      <w:sz w:val="17"/>
      <w:szCs w:val="17"/>
      <w:lang w:eastAsia="en-US"/>
    </w:rPr>
  </w:style>
  <w:style w:type="character" w:styleId="Voetnootmarkering">
    <w:name w:val="footnote reference"/>
    <w:basedOn w:val="Standaardalinea-lettertype"/>
    <w:uiPriority w:val="99"/>
    <w:unhideWhenUsed/>
    <w:rsid w:val="00355DBC"/>
    <w:rPr>
      <w:rFonts w:cs="Times New Roman"/>
      <w:vertAlign w:val="superscript"/>
    </w:rPr>
  </w:style>
  <w:style w:type="paragraph" w:customStyle="1" w:styleId="Bijlageondertitel">
    <w:name w:val="Bijlage ondertitel"/>
    <w:basedOn w:val="Standaard"/>
    <w:next w:val="Standaard"/>
    <w:qFormat/>
    <w:rsid w:val="00355DBC"/>
    <w:pPr>
      <w:pageBreakBefore/>
      <w:numPr>
        <w:numId w:val="27"/>
      </w:numPr>
      <w:spacing w:after="560" w:line="560" w:lineRule="atLeast"/>
    </w:pPr>
    <w:rPr>
      <w:b/>
      <w:sz w:val="42"/>
      <w:szCs w:val="4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8844B75CEFC94EA2D45CEDDB084AAC" ma:contentTypeVersion="16" ma:contentTypeDescription="Een nieuw document maken." ma:contentTypeScope="" ma:versionID="7faa19ddeb24b52bde4cf2defaf0635a">
  <xsd:schema xmlns:xsd="http://www.w3.org/2001/XMLSchema" xmlns:xs="http://www.w3.org/2001/XMLSchema" xmlns:p="http://schemas.microsoft.com/office/2006/metadata/properties" xmlns:ns2="968f2edf-5e64-430a-bdbe-6e27bf248e84" xmlns:ns3="5ea5c194-997e-4761-9917-ff3dd05da2f1" targetNamespace="http://schemas.microsoft.com/office/2006/metadata/properties" ma:root="true" ma:fieldsID="b7f51e0c4751ba92dea3e4b2dbbee2fc" ns2:_="" ns3:_="">
    <xsd:import namespace="968f2edf-5e64-430a-bdbe-6e27bf248e84"/>
    <xsd:import namespace="5ea5c194-997e-4761-9917-ff3dd05da2f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f2edf-5e64-430a-bdbe-6e27bf248e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94b4c54-7a9e-49a6-8b81-aa776a65a7a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ea5c194-997e-4761-9917-ff3dd05da2f1"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85c84385-32fa-41ca-9752-8edb0420e646}" ma:internalName="TaxCatchAll" ma:showField="CatchAllData" ma:web="5ea5c194-997e-4761-9917-ff3dd05da2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ea5c194-997e-4761-9917-ff3dd05da2f1" xsi:nil="true"/>
    <lcf76f155ced4ddcb4097134ff3c332f xmlns="968f2edf-5e64-430a-bdbe-6e27bf248e8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8886CF-5A97-4EA1-904E-55C4A6D124E3}"/>
</file>

<file path=customXml/itemProps2.xml><?xml version="1.0" encoding="utf-8"?>
<ds:datastoreItem xmlns:ds="http://schemas.openxmlformats.org/officeDocument/2006/customXml" ds:itemID="{81EE4E31-1839-492B-82BB-B4A0542771E9}"/>
</file>

<file path=customXml/itemProps3.xml><?xml version="1.0" encoding="utf-8"?>
<ds:datastoreItem xmlns:ds="http://schemas.openxmlformats.org/officeDocument/2006/customXml" ds:itemID="{50CD79E8-C2A3-40CA-AB60-38ADA950B8E1}"/>
</file>

<file path=docProps/app.xml><?xml version="1.0" encoding="utf-8"?>
<Properties xmlns="http://schemas.openxmlformats.org/officeDocument/2006/extended-properties" xmlns:vt="http://schemas.openxmlformats.org/officeDocument/2006/docPropsVTypes">
  <Template>Normal.dotm</Template>
  <TotalTime>7</TotalTime>
  <Pages>1</Pages>
  <Words>169</Words>
  <Characters>934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Boer, Wilma den</dc:creator>
  <cp:lastModifiedBy>Annette Biesboer</cp:lastModifiedBy>
  <cp:revision>3</cp:revision>
  <dcterms:created xsi:type="dcterms:W3CDTF">2022-09-02T06:26:00Z</dcterms:created>
  <dcterms:modified xsi:type="dcterms:W3CDTF">2022-09-02T06:33:00Z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0x010100808844B75CEFC94EA2D45CEDDB084AAC</vt:lpwstr>
  </property>
</Properties>
</file>